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15CF7ED3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54412B3C" w14:textId="3A6126AD" w:rsidR="001D11F7" w:rsidRPr="00D81124" w:rsidRDefault="001D11F7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140B87E4" w:rsidR="00D81124" w:rsidRPr="00D81124" w:rsidRDefault="005B537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26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15CF7ED3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54412B3C" w14:textId="3A6126AD" w:rsidR="001D11F7" w:rsidRPr="00D81124" w:rsidRDefault="001D11F7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140B87E4" w:rsidR="00D81124" w:rsidRPr="00D81124" w:rsidRDefault="005B537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26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0B7DC7B7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73281190">
              <v:rect id="Rectangle 1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white [3212]" strokecolor="white [3212]" strokeweight="2pt" w14:anchorId="031B1F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085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GD3TzmaAgAAvQUAAA4AAAAAAAAAAAAAAAAALgIAAGRycy9lMm9E&#10;b2MueG1sUEsBAi0AFAAGAAgAAAAhAFWeXs7dAAAABgEAAA8AAAAAAAAAAAAAAAAA9AQAAGRycy9k&#10;b3ducmV2LnhtbFBLBQYAAAAABAAEAPMAAAD+BQAAAAA=&#10;">
                <v:path arrowok="t"/>
                <w10:wrap anchorx="page" anchory="page"/>
                <w10:anchorlock/>
              </v:rect>
            </w:pict>
          </mc:Fallback>
        </mc:AlternateContent>
      </w:r>
      <w:r w:rsidR="00943930">
        <w:fldChar w:fldCharType="begin"/>
      </w:r>
      <w:r w:rsidR="00943930">
        <w:instrText>DOCPROPERTY  "NCFE Assignment Type Long"  \* MERGEFORMAT</w:instrText>
      </w:r>
      <w:r w:rsidR="00943930">
        <w:fldChar w:fldCharType="separate"/>
      </w:r>
      <w:r w:rsidR="009D2D1D">
        <w:t>Occupational specialism assessment (OSA)</w:t>
      </w:r>
      <w:r w:rsidR="00943930">
        <w:fldChar w:fldCharType="end"/>
      </w:r>
    </w:p>
    <w:p w14:paraId="2A725279" w14:textId="77777777" w:rsidR="003816DE" w:rsidRPr="003816DE" w:rsidRDefault="00943930" w:rsidP="001151EF">
      <w:pPr>
        <w:pStyle w:val="NCFE-specialism"/>
      </w:pPr>
      <w:r>
        <w:fldChar w:fldCharType="begin"/>
      </w:r>
      <w:r>
        <w:instrText>DOCPROPERTY  "NCFE Specialism Main Cover Heading"  \* MERGEFORMAT</w:instrText>
      </w:r>
      <w:r>
        <w:fldChar w:fldCharType="separate"/>
      </w:r>
      <w:r w:rsidR="009D2D1D">
        <w:t>Digital Infrastructure</w:t>
      </w:r>
      <w:r>
        <w:fldChar w:fldCharType="end"/>
      </w:r>
    </w:p>
    <w:p w14:paraId="7ED2C81E" w14:textId="77777777" w:rsidR="003816DE" w:rsidRPr="003816DE" w:rsidRDefault="00943930" w:rsidP="008130F0">
      <w:pPr>
        <w:pStyle w:val="NCFE-assignment-ordinal"/>
        <w:spacing w:before="240" w:after="120"/>
        <w:outlineLvl w:val="0"/>
      </w:pPr>
      <w:r>
        <w:fldChar w:fldCharType="begin"/>
      </w:r>
      <w:r>
        <w:instrText>DOCPROPERTY  "NCFE Assignment Ordinal"  \* MERGEFORMAT</w:instrText>
      </w:r>
      <w:r>
        <w:fldChar w:fldCharType="separate"/>
      </w:r>
      <w:r w:rsidR="009D2D1D">
        <w:t>Assignment 1</w:t>
      </w:r>
      <w:r>
        <w:fldChar w:fldCharType="end"/>
      </w:r>
    </w:p>
    <w:p w14:paraId="775410C5" w14:textId="648E6530" w:rsidR="003816DE" w:rsidRPr="003816DE" w:rsidRDefault="008978CA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3 </w:t>
      </w:r>
      <w:r w:rsidR="00943930">
        <w:fldChar w:fldCharType="begin"/>
      </w:r>
      <w:r w:rsidR="00943930">
        <w:instrText>DOCPROPERTY  "NCFE Document Type"  \* MERGEFORMAT</w:instrText>
      </w:r>
      <w:r w:rsidR="00943930">
        <w:fldChar w:fldCharType="separate"/>
      </w:r>
      <w:r w:rsidR="009D2D1D">
        <w:rPr>
          <w:lang w:eastAsia="en-GB"/>
        </w:rPr>
        <w:t>Workbook</w:t>
      </w:r>
      <w:r w:rsidR="00943930">
        <w:rPr>
          <w:lang w:eastAsia="en-GB"/>
        </w:rPr>
        <w:fldChar w:fldCharType="end"/>
      </w:r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03F13B82" w14:textId="7CC9BEAC" w:rsidR="008978CA" w:rsidRDefault="00513D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8978CA">
        <w:rPr>
          <w:noProof/>
        </w:rPr>
        <w:t>About this workbook</w:t>
      </w:r>
      <w:r w:rsidR="008978CA">
        <w:rPr>
          <w:noProof/>
        </w:rPr>
        <w:tab/>
      </w:r>
      <w:r w:rsidR="008978CA">
        <w:rPr>
          <w:noProof/>
        </w:rPr>
        <w:fldChar w:fldCharType="begin"/>
      </w:r>
      <w:r w:rsidR="008978CA">
        <w:rPr>
          <w:noProof/>
        </w:rPr>
        <w:instrText xml:space="preserve"> PAGEREF _Toc107405746 \h </w:instrText>
      </w:r>
      <w:r w:rsidR="008978CA">
        <w:rPr>
          <w:noProof/>
        </w:rPr>
      </w:r>
      <w:r w:rsidR="008978CA">
        <w:rPr>
          <w:noProof/>
        </w:rPr>
        <w:fldChar w:fldCharType="separate"/>
      </w:r>
      <w:r w:rsidR="008978CA">
        <w:rPr>
          <w:noProof/>
        </w:rPr>
        <w:t>3</w:t>
      </w:r>
      <w:r w:rsidR="008978CA">
        <w:rPr>
          <w:noProof/>
        </w:rPr>
        <w:fldChar w:fldCharType="end"/>
      </w:r>
    </w:p>
    <w:p w14:paraId="58848AF8" w14:textId="7611C86F" w:rsidR="008978CA" w:rsidRDefault="008978C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C588A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D43464" w14:textId="32DB8234" w:rsidR="008978CA" w:rsidRDefault="008978C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C588A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AEADA89" w14:textId="721AAFFE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1C588A">
        <w:rPr>
          <w:rFonts w:eastAsia="Arial"/>
          <w:noProof/>
        </w:rPr>
        <w:t>Task 3: design - communication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CE9D7F" w14:textId="55B546EF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7D0846" w14:textId="2AB9425E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1C588A">
        <w:rPr>
          <w:b w:val="0"/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2B337ED" w14:textId="0F42FE77" w:rsidR="008978CA" w:rsidRDefault="008978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8FBE985" w14:textId="4075586A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405746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405747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2C538636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Save your document regularly as you work through the assignment. It is recommended you save after inserting each piece of evidence.</w:t>
      </w:r>
    </w:p>
    <w:p w14:paraId="0BCDDFDC" w14:textId="334172B0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2153E1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assignment</w:t>
      </w:r>
      <w:r w:rsidR="73FD8186" w:rsidRPr="003816DE">
        <w:rPr>
          <w:rFonts w:cs="Arial"/>
        </w:rPr>
        <w:t xml:space="preserve"> using the file naming convention</w:t>
      </w:r>
      <w:r w:rsidRPr="003816DE">
        <w:rPr>
          <w:rFonts w:cs="Arial"/>
        </w:rPr>
        <w:t>.</w:t>
      </w:r>
    </w:p>
    <w:p w14:paraId="6678E3EC" w14:textId="284AA2A6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46123C">
        <w:rPr>
          <w:rFonts w:cs="Arial"/>
        </w:rPr>
        <w:t>_Task3</w:t>
      </w:r>
    </w:p>
    <w:p w14:paraId="46CCBC36" w14:textId="46A1C247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46123C">
        <w:rPr>
          <w:rFonts w:cs="Arial"/>
        </w:rPr>
        <w:t>_Task3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405748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 xml:space="preserve">ate </w:t>
      </w:r>
      <w:proofErr w:type="gramStart"/>
      <w:r w:rsidR="004D02D5" w:rsidRPr="003816DE">
        <w:t>accessed</w:t>
      </w:r>
      <w:proofErr w:type="gramEnd"/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3376FCBC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107405749"/>
      <w:bookmarkStart w:id="6" w:name="_Toc46843187"/>
      <w:r w:rsidRPr="003816DE">
        <w:rPr>
          <w:rFonts w:eastAsia="Arial"/>
        </w:rPr>
        <w:lastRenderedPageBreak/>
        <w:t xml:space="preserve">Task 3: </w:t>
      </w:r>
      <w:r w:rsidR="00D84F76" w:rsidRPr="003816DE">
        <w:rPr>
          <w:rFonts w:eastAsia="Arial"/>
        </w:rPr>
        <w:t>d</w:t>
      </w:r>
      <w:r w:rsidRPr="003816DE">
        <w:rPr>
          <w:rFonts w:eastAsia="Arial"/>
        </w:rPr>
        <w:t xml:space="preserve">esign - </w:t>
      </w:r>
      <w:r w:rsidR="00BA4A7D" w:rsidRPr="003816DE">
        <w:rPr>
          <w:rFonts w:eastAsia="Arial"/>
        </w:rPr>
        <w:t>c</w:t>
      </w:r>
      <w:r w:rsidRPr="003816DE">
        <w:rPr>
          <w:rFonts w:eastAsia="Arial"/>
        </w:rPr>
        <w:t>ommunication equipment</w:t>
      </w:r>
      <w:bookmarkEnd w:id="5"/>
    </w:p>
    <w:p w14:paraId="76CA828C" w14:textId="77777777" w:rsidR="004D02D5" w:rsidRPr="003816DE" w:rsidRDefault="004D02D5" w:rsidP="003D23A7">
      <w:pPr>
        <w:pStyle w:val="Heading4"/>
        <w:rPr>
          <w:rFonts w:eastAsia="Arial"/>
          <w:color w:val="auto"/>
        </w:rPr>
      </w:pPr>
      <w:r w:rsidRPr="003816DE">
        <w:rPr>
          <w:color w:val="auto"/>
        </w:rPr>
        <w:t xml:space="preserve">Annotated </w:t>
      </w:r>
      <w:r w:rsidR="170DB8EA" w:rsidRPr="003816DE">
        <w:rPr>
          <w:color w:val="auto"/>
        </w:rPr>
        <w:t>floor plan</w:t>
      </w:r>
      <w:r w:rsidR="00690C26" w:rsidRPr="003816DE">
        <w:rPr>
          <w:color w:val="auto"/>
        </w:rPr>
        <w:t>(s)</w:t>
      </w:r>
    </w:p>
    <w:p w14:paraId="51FF3549" w14:textId="77777777" w:rsidR="44AF11F3" w:rsidRPr="003816DE" w:rsidRDefault="32EA3E24" w:rsidP="1C3DF8C0">
      <w:pPr>
        <w:pStyle w:val="Heading4"/>
        <w:rPr>
          <w:rFonts w:eastAsia="Arial"/>
          <w:color w:val="auto"/>
        </w:rPr>
      </w:pPr>
      <w:r w:rsidRPr="003816DE">
        <w:rPr>
          <w:color w:val="auto"/>
        </w:rPr>
        <w:t>Technical documentation</w:t>
      </w:r>
    </w:p>
    <w:p w14:paraId="46AC183F" w14:textId="77777777" w:rsidR="540832AF" w:rsidRPr="003816DE" w:rsidRDefault="540832AF" w:rsidP="7CCD251E">
      <w:pPr>
        <w:pStyle w:val="Heading4"/>
        <w:rPr>
          <w:color w:val="auto"/>
        </w:rPr>
      </w:pPr>
      <w:r w:rsidRPr="003816DE">
        <w:rPr>
          <w:color w:val="auto"/>
        </w:rPr>
        <w:t>Justification for your approach</w:t>
      </w:r>
    </w:p>
    <w:p w14:paraId="532B03D9" w14:textId="77777777" w:rsidR="004D4EC9" w:rsidRPr="003816DE" w:rsidRDefault="004D4EC9" w:rsidP="004D4EC9">
      <w:pPr>
        <w:pStyle w:val="Heading4"/>
        <w:rPr>
          <w:color w:val="auto"/>
        </w:rPr>
      </w:pPr>
      <w:r w:rsidRPr="003816DE">
        <w:rPr>
          <w:color w:val="auto"/>
        </w:rPr>
        <w:t xml:space="preserve">Print screens of online sources used and written evaluation of </w:t>
      </w:r>
      <w:proofErr w:type="gramStart"/>
      <w:r w:rsidRPr="003816DE">
        <w:rPr>
          <w:color w:val="auto"/>
        </w:rPr>
        <w:t>sources</w:t>
      </w:r>
      <w:proofErr w:type="gramEnd"/>
    </w:p>
    <w:p w14:paraId="343F894E" w14:textId="77777777" w:rsidR="004D02D5" w:rsidRPr="003816DE" w:rsidRDefault="004D02D5" w:rsidP="003D23A7">
      <w:pPr>
        <w:pStyle w:val="Heading1"/>
      </w:pPr>
      <w:bookmarkStart w:id="7" w:name="_Toc107405750"/>
      <w:r w:rsidRPr="003816DE">
        <w:lastRenderedPageBreak/>
        <w:t xml:space="preserve">Review and </w:t>
      </w:r>
      <w:proofErr w:type="gramStart"/>
      <w:r w:rsidRPr="003816DE">
        <w:t>submit</w:t>
      </w:r>
      <w:bookmarkEnd w:id="7"/>
      <w:proofErr w:type="gramEnd"/>
    </w:p>
    <w:p w14:paraId="04833747" w14:textId="70D99D08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082D23">
        <w:rPr>
          <w:rFonts w:cs="Arial"/>
        </w:rPr>
        <w:t>task</w:t>
      </w:r>
      <w:r w:rsidRPr="003816DE">
        <w:rPr>
          <w:rFonts w:cs="Arial"/>
        </w:rPr>
        <w:t>. It is recommended that you review all the evidence required for the assignment 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6"/>
    <w:p w14:paraId="5C36FD15" w14:textId="00340F86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082D23">
        <w:rPr>
          <w:rFonts w:cs="Arial"/>
        </w:rPr>
        <w:t>_Task3</w:t>
      </w:r>
    </w:p>
    <w:p w14:paraId="4497FECC" w14:textId="79DFBAFD" w:rsidR="004D02D5" w:rsidRPr="003816DE" w:rsidRDefault="00EA5059" w:rsidP="1DEE4E60">
      <w:pPr>
        <w:sectPr w:rsidR="004D02D5" w:rsidRPr="003816DE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082D23">
        <w:rPr>
          <w:rFonts w:cs="Arial"/>
        </w:rPr>
        <w:t>_Task3</w:t>
      </w:r>
      <w:r w:rsidR="5DAA6E48" w:rsidRPr="003816DE">
        <w:rPr>
          <w:rFonts w:cs="Arial"/>
        </w:rPr>
        <w:t>.pdf</w:t>
      </w:r>
    </w:p>
    <w:p w14:paraId="2761511D" w14:textId="743FF7C7" w:rsidR="003020C6" w:rsidRDefault="00934FC8" w:rsidP="00D81124">
      <w:pPr>
        <w:pStyle w:val="Heading1"/>
        <w:spacing w:before="480"/>
        <w:rPr>
          <w:b w:val="0"/>
          <w:bCs w:val="0"/>
        </w:rPr>
      </w:pPr>
      <w:bookmarkStart w:id="8" w:name="_Toc107405751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7E70DDD" wp14:editId="302A51AB">
                <wp:simplePos x="0" y="0"/>
                <wp:positionH relativeFrom="margin">
                  <wp:posOffset>819150</wp:posOffset>
                </wp:positionH>
                <wp:positionV relativeFrom="paragraph">
                  <wp:posOffset>725170</wp:posOffset>
                </wp:positionV>
                <wp:extent cx="7402195" cy="4826000"/>
                <wp:effectExtent l="0" t="0" r="8255" b="0"/>
                <wp:wrapTopAndBottom/>
                <wp:docPr id="194780176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02195" cy="4826000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416425" y="2792671"/>
                            <a:ext cx="1397001" cy="6314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560919C" w14:textId="77777777" w:rsidR="003612B1" w:rsidRDefault="009156B4" w:rsidP="003612B1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70DDD" id="Group 4" o:spid="_x0000_s1028" style="position:absolute;margin-left:64.5pt;margin-top:57.1pt;width:582.85pt;height:380pt;z-index:251666432;mso-position-horizontal-relative:margin;mso-width-relative:margin;mso-height-relative:margin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2gAIAQEAAD8A/aT9p6e4trHSjbzyRlpZN3lsRngV5F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H/AApn4Y/9Chb/APfb/wDxVH/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f/gnF+wVt/wCTQfh7/wCExb//ABNfIPxa/wCDb34NfEb4l61468OfHq88M2Oq&#10;ag9xa6BpvhWEwWKHpFHiZflH0H0rnv8AiGK+Gn/R2etf+EnF/wDJFH/EMV8NP+js9a/8JOL/AOSK&#10;P+IYr4af9HZ61/4ScX/yRSH/AINivhr2/ay1r/wk4v8A5Ir1b9kH/ggf+zj+zb8Q9Q8ZfEjxHbfE&#10;2zvNFeyh0PxN4VhEFvK00Ti4XMj/ADhY2ToOJG57H6K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rpPhR8HPF3gjxgmt6u1sYRbun7qXJyce1erpnHIpaKKKKKKKKKKKKKKKK&#10;KKKKKKKKKK8++OXw68Q/EF9LXQjCv2PzvM86Tb9/ZjHH+ya4Rf2bviCVz5ll/wB//wD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1" o:title="Diagram&#10;&#10;Description automatically generated"/>
                </v:shape>
                <v:rect id="Rectangle 2" o:spid="_x0000_s1030" style="position:absolute;left:44164;top:27926;width:13970;height:6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0560919C" w14:textId="77777777" w:rsidR="003612B1" w:rsidRDefault="009156B4" w:rsidP="003612B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4D02D5" w:rsidRPr="003816DE">
        <w:t>Floor plan:</w:t>
      </w:r>
      <w:r w:rsidR="00AF0E2B">
        <w:t xml:space="preserve"> KJ eLearning</w:t>
      </w:r>
      <w:r w:rsidR="003D22A3">
        <w:t xml:space="preserve"> </w:t>
      </w:r>
      <w:r w:rsidR="003D22A3" w:rsidRPr="003D22A3">
        <w:rPr>
          <w:b w:val="0"/>
          <w:bCs w:val="0"/>
        </w:rPr>
        <w:t>- t</w:t>
      </w:r>
      <w:r w:rsidR="004D02D5" w:rsidRPr="003D22A3">
        <w:rPr>
          <w:b w:val="0"/>
          <w:bCs w:val="0"/>
        </w:rPr>
        <w:t xml:space="preserve">o be copied as </w:t>
      </w:r>
      <w:proofErr w:type="gramStart"/>
      <w:r w:rsidR="004D02D5" w:rsidRPr="003D22A3">
        <w:rPr>
          <w:b w:val="0"/>
          <w:bCs w:val="0"/>
        </w:rPr>
        <w:t>required</w:t>
      </w:r>
      <w:bookmarkEnd w:id="8"/>
      <w:proofErr w:type="gramEnd"/>
    </w:p>
    <w:p w14:paraId="59A718BF" w14:textId="537CC28A" w:rsidR="00EB76DD" w:rsidRDefault="00EB76DD" w:rsidP="00EB76DD"/>
    <w:p w14:paraId="5F8B54F2" w14:textId="7F469FCD" w:rsidR="00EB76DD" w:rsidRDefault="00EB76DD" w:rsidP="00EB76DD"/>
    <w:p w14:paraId="0B73AEE1" w14:textId="77777777" w:rsidR="008978CA" w:rsidRDefault="008978CA" w:rsidP="00D81124">
      <w:pPr>
        <w:pStyle w:val="Heading1"/>
        <w:spacing w:before="480"/>
        <w:sectPr w:rsidR="008978CA" w:rsidSect="008978CA">
          <w:headerReference w:type="even" r:id="rId22"/>
          <w:headerReference w:type="default" r:id="rId23"/>
          <w:headerReference w:type="first" r:id="rId24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9" w:name="_Toc89766839"/>
      <w:bookmarkStart w:id="10" w:name="_Toc92978556"/>
      <w:bookmarkStart w:id="11" w:name="_Toc93929783"/>
      <w:bookmarkStart w:id="12" w:name="_Toc93930204"/>
      <w:bookmarkStart w:id="13" w:name="_Toc107405752"/>
    </w:p>
    <w:p w14:paraId="06632FD8" w14:textId="77777777" w:rsidR="00EB76DD" w:rsidRPr="00C810E6" w:rsidRDefault="00EB76DD" w:rsidP="00D81124">
      <w:pPr>
        <w:pStyle w:val="Heading1"/>
        <w:spacing w:before="480"/>
      </w:pPr>
      <w:r w:rsidRPr="00C810E6">
        <w:lastRenderedPageBreak/>
        <w:t>Document information</w:t>
      </w:r>
      <w:bookmarkEnd w:id="9"/>
      <w:bookmarkEnd w:id="10"/>
      <w:bookmarkEnd w:id="11"/>
      <w:bookmarkEnd w:id="12"/>
      <w:bookmarkEnd w:id="13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01509513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8978CA">
        <w:rPr>
          <w:rFonts w:eastAsia="Calibri" w:cs="Arial"/>
        </w:rPr>
        <w:t>.</w:t>
      </w:r>
    </w:p>
    <w:sectPr w:rsidR="00EB76DD" w:rsidRPr="00C810E6" w:rsidSect="008978CA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C3A8" w14:textId="77777777" w:rsidR="008A1A12" w:rsidRDefault="008A1A12" w:rsidP="003020C6">
      <w:r>
        <w:separator/>
      </w:r>
    </w:p>
  </w:endnote>
  <w:endnote w:type="continuationSeparator" w:id="0">
    <w:p w14:paraId="78ED5D46" w14:textId="77777777" w:rsidR="008A1A12" w:rsidRDefault="008A1A12" w:rsidP="003020C6">
      <w:r>
        <w:continuationSeparator/>
      </w:r>
    </w:p>
  </w:endnote>
  <w:endnote w:type="continuationNotice" w:id="1">
    <w:p w14:paraId="024B264A" w14:textId="77777777" w:rsidR="008A1A12" w:rsidRDefault="008A1A1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943930">
      <w:fldChar w:fldCharType="begin"/>
    </w:r>
    <w:r w:rsidR="00943930">
      <w:instrText>NUMPAGES   \* MERGEFORMAT</w:instrText>
    </w:r>
    <w:r w:rsidR="00943930">
      <w:fldChar w:fldCharType="separate"/>
    </w:r>
    <w:r w:rsidR="009D2D1D" w:rsidRPr="009D2D1D">
      <w:rPr>
        <w:rFonts w:cs="Arial"/>
        <w:noProof/>
        <w:szCs w:val="16"/>
      </w:rPr>
      <w:t>11</w:t>
    </w:r>
    <w:r w:rsidR="00943930">
      <w:rPr>
        <w:rFonts w:cs="Arial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r w:rsidR="00943930">
      <w:fldChar w:fldCharType="begin"/>
    </w:r>
    <w:r w:rsidR="00943930">
      <w:instrText>NUMPAGES   \* MERGEFORMAT</w:instrText>
    </w:r>
    <w:r w:rsidR="00943930">
      <w:fldChar w:fldCharType="separate"/>
    </w:r>
    <w:r w:rsidR="005B018F" w:rsidRPr="005B018F">
      <w:rPr>
        <w:noProof/>
        <w:sz w:val="16"/>
        <w:szCs w:val="16"/>
      </w:rPr>
      <w:t>10</w:t>
    </w:r>
    <w:r w:rsidR="009439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B250B" w14:textId="77777777" w:rsidR="008A1A12" w:rsidRDefault="008A1A12" w:rsidP="003020C6">
      <w:r>
        <w:separator/>
      </w:r>
    </w:p>
  </w:footnote>
  <w:footnote w:type="continuationSeparator" w:id="0">
    <w:p w14:paraId="1E21868A" w14:textId="77777777" w:rsidR="008A1A12" w:rsidRDefault="008A1A12" w:rsidP="003020C6">
      <w:r>
        <w:continuationSeparator/>
      </w:r>
    </w:p>
  </w:footnote>
  <w:footnote w:type="continuationNotice" w:id="1">
    <w:p w14:paraId="5103D624" w14:textId="77777777" w:rsidR="008A1A12" w:rsidRDefault="008A1A1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1C98" w14:textId="3D2CBC74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86D3" w14:textId="449C3CB3" w:rsidR="00DC0302" w:rsidRDefault="00DC03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03F9" w14:textId="15704640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CF0612">
      <w:rPr>
        <w:sz w:val="16"/>
        <w:szCs w:val="16"/>
      </w:rPr>
      <w:t>, Task 3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2B6B" w14:textId="78468654" w:rsidR="00DC0302" w:rsidRDefault="00DC03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CC97" w14:textId="25ACCD80" w:rsidR="00E74633" w:rsidRDefault="00E7463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8C03" w14:textId="71546C6E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9E1B5" w14:textId="591C170A" w:rsidR="00E74633" w:rsidRDefault="00E74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810288388">
    <w:abstractNumId w:val="1"/>
  </w:num>
  <w:num w:numId="2" w16cid:durableId="489559457">
    <w:abstractNumId w:val="0"/>
  </w:num>
  <w:num w:numId="3" w16cid:durableId="2125415351">
    <w:abstractNumId w:val="0"/>
  </w:num>
  <w:num w:numId="4" w16cid:durableId="1676109012">
    <w:abstractNumId w:val="1"/>
  </w:num>
  <w:num w:numId="5" w16cid:durableId="1723365757">
    <w:abstractNumId w:val="1"/>
  </w:num>
  <w:num w:numId="6" w16cid:durableId="1762725147">
    <w:abstractNumId w:val="0"/>
  </w:num>
  <w:num w:numId="7" w16cid:durableId="1494646000">
    <w:abstractNumId w:val="1"/>
  </w:num>
  <w:num w:numId="8" w16cid:durableId="7498157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2D23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4E74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B6603"/>
    <w:rsid w:val="001B67DF"/>
    <w:rsid w:val="001D11F7"/>
    <w:rsid w:val="001D3DA4"/>
    <w:rsid w:val="001E4BD2"/>
    <w:rsid w:val="001E69AF"/>
    <w:rsid w:val="001F2B22"/>
    <w:rsid w:val="001F7EBF"/>
    <w:rsid w:val="00201342"/>
    <w:rsid w:val="002048D7"/>
    <w:rsid w:val="00207CF4"/>
    <w:rsid w:val="00210A94"/>
    <w:rsid w:val="002153E1"/>
    <w:rsid w:val="00233F2B"/>
    <w:rsid w:val="00235F63"/>
    <w:rsid w:val="00235FE0"/>
    <w:rsid w:val="002377D6"/>
    <w:rsid w:val="002409E1"/>
    <w:rsid w:val="0024293E"/>
    <w:rsid w:val="0026113F"/>
    <w:rsid w:val="00262D1A"/>
    <w:rsid w:val="002664F6"/>
    <w:rsid w:val="002674BC"/>
    <w:rsid w:val="00270638"/>
    <w:rsid w:val="002737BD"/>
    <w:rsid w:val="002A61BB"/>
    <w:rsid w:val="002B0492"/>
    <w:rsid w:val="002B22E4"/>
    <w:rsid w:val="002B2BE0"/>
    <w:rsid w:val="002C17FD"/>
    <w:rsid w:val="002D2775"/>
    <w:rsid w:val="002D301B"/>
    <w:rsid w:val="002D7A45"/>
    <w:rsid w:val="002E0EE2"/>
    <w:rsid w:val="002E2CF8"/>
    <w:rsid w:val="002E48E8"/>
    <w:rsid w:val="003020C6"/>
    <w:rsid w:val="00303B87"/>
    <w:rsid w:val="00306CCE"/>
    <w:rsid w:val="00315D46"/>
    <w:rsid w:val="00327C47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123C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8582B"/>
    <w:rsid w:val="00590F6B"/>
    <w:rsid w:val="005955BB"/>
    <w:rsid w:val="00596F2C"/>
    <w:rsid w:val="005A3989"/>
    <w:rsid w:val="005A774E"/>
    <w:rsid w:val="005B018F"/>
    <w:rsid w:val="005B5374"/>
    <w:rsid w:val="005C377C"/>
    <w:rsid w:val="005C41BC"/>
    <w:rsid w:val="005D18FC"/>
    <w:rsid w:val="005E2E11"/>
    <w:rsid w:val="005E38DC"/>
    <w:rsid w:val="005E4D4C"/>
    <w:rsid w:val="005E6AB7"/>
    <w:rsid w:val="005F2262"/>
    <w:rsid w:val="005F35CE"/>
    <w:rsid w:val="00603715"/>
    <w:rsid w:val="00610B89"/>
    <w:rsid w:val="00611979"/>
    <w:rsid w:val="00613F24"/>
    <w:rsid w:val="00630ED1"/>
    <w:rsid w:val="00641CE1"/>
    <w:rsid w:val="0066307E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152F"/>
    <w:rsid w:val="007A267C"/>
    <w:rsid w:val="007A509F"/>
    <w:rsid w:val="007B09C2"/>
    <w:rsid w:val="007B7E28"/>
    <w:rsid w:val="007C6D96"/>
    <w:rsid w:val="00801025"/>
    <w:rsid w:val="008069BF"/>
    <w:rsid w:val="0081233E"/>
    <w:rsid w:val="00813193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7E3A"/>
    <w:rsid w:val="00877274"/>
    <w:rsid w:val="0088246F"/>
    <w:rsid w:val="00885AF6"/>
    <w:rsid w:val="00885E6A"/>
    <w:rsid w:val="008978CA"/>
    <w:rsid w:val="008A1A12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56B4"/>
    <w:rsid w:val="00916ABD"/>
    <w:rsid w:val="009311AB"/>
    <w:rsid w:val="00934FC8"/>
    <w:rsid w:val="0093715F"/>
    <w:rsid w:val="00943930"/>
    <w:rsid w:val="009512DA"/>
    <w:rsid w:val="00951DF5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F1985"/>
    <w:rsid w:val="00A07413"/>
    <w:rsid w:val="00A100AB"/>
    <w:rsid w:val="00A41F89"/>
    <w:rsid w:val="00A420D9"/>
    <w:rsid w:val="00A44314"/>
    <w:rsid w:val="00A4484B"/>
    <w:rsid w:val="00A44D0C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E95"/>
    <w:rsid w:val="00BB17E7"/>
    <w:rsid w:val="00BB18A5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91ADE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CF0612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C1A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47CBA"/>
    <w:rsid w:val="00E55830"/>
    <w:rsid w:val="00E62D3F"/>
    <w:rsid w:val="00E63850"/>
    <w:rsid w:val="00E65413"/>
    <w:rsid w:val="00E658C6"/>
    <w:rsid w:val="00E65B43"/>
    <w:rsid w:val="00E6646D"/>
    <w:rsid w:val="00E72DF7"/>
    <w:rsid w:val="00E74633"/>
    <w:rsid w:val="00E77253"/>
    <w:rsid w:val="00E77699"/>
    <w:rsid w:val="00E9065C"/>
    <w:rsid w:val="00EA5059"/>
    <w:rsid w:val="00EA76E8"/>
    <w:rsid w:val="00EB1CDA"/>
    <w:rsid w:val="00EB76DD"/>
    <w:rsid w:val="00EC7ECE"/>
    <w:rsid w:val="00ED2E59"/>
    <w:rsid w:val="00ED477E"/>
    <w:rsid w:val="00EE72D8"/>
    <w:rsid w:val="00F03A3A"/>
    <w:rsid w:val="00F233E6"/>
    <w:rsid w:val="00F305D0"/>
    <w:rsid w:val="00F30DD0"/>
    <w:rsid w:val="00F34488"/>
    <w:rsid w:val="00F36F4D"/>
    <w:rsid w:val="00F44238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2066B5D"/>
    <w:rsid w:val="2340F0E4"/>
    <w:rsid w:val="252E1942"/>
    <w:rsid w:val="25B8D0A0"/>
    <w:rsid w:val="28A95503"/>
    <w:rsid w:val="2FEC38E8"/>
    <w:rsid w:val="30469E14"/>
    <w:rsid w:val="32EA3E24"/>
    <w:rsid w:val="38201A06"/>
    <w:rsid w:val="3C6F443F"/>
    <w:rsid w:val="3D44420F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92D37D1"/>
    <w:rsid w:val="6B1A21BE"/>
    <w:rsid w:val="6B456262"/>
    <w:rsid w:val="6B6D3637"/>
    <w:rsid w:val="6C192E02"/>
    <w:rsid w:val="6F9EB6EA"/>
    <w:rsid w:val="708C96DE"/>
    <w:rsid w:val="70FF00B2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67388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E88BC-0340-45C3-B25A-5BEBED430888}">
  <ds:schemaRefs>
    <ds:schemaRef ds:uri="http://purl.org/dc/elements/1.1/"/>
    <ds:schemaRef ds:uri="http://schemas.microsoft.com/office/2006/documentManagement/types"/>
    <ds:schemaRef ds:uri="http://purl.org/dc/dcmitype/"/>
    <ds:schemaRef ds:uri="beb00d12-24e9-4294-9648-655a57296783"/>
    <ds:schemaRef ds:uri="87480d1a-c80c-477c-9f53-d14d87a45f0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3</TotalTime>
  <Pages>7</Pages>
  <Words>443</Words>
  <Characters>2528</Characters>
  <Application>Microsoft Office Word</Application>
  <DocSecurity>0</DocSecurity>
  <Lines>21</Lines>
  <Paragraphs>5</Paragraphs>
  <ScaleCrop>false</ScaleCrop>
  <Manager/>
  <Company>NCFE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21</cp:revision>
  <cp:lastPrinted>2020-05-22T06:48:00Z</cp:lastPrinted>
  <dcterms:created xsi:type="dcterms:W3CDTF">2022-02-24T10:48:00Z</dcterms:created>
  <dcterms:modified xsi:type="dcterms:W3CDTF">2023-04-12T15:26:00Z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